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E3072C" w:rsidRPr="00E3072C">
        <w:t>3</w:t>
      </w:r>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Gegevens onderaa</w:t>
      </w:r>
      <w:bookmarkStart w:id="10" w:name="_GoBack"/>
      <w:bookmarkEnd w:id="10"/>
      <w:r>
        <w:t xml:space="preserve">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3072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B488E922.dotm</Template>
  <TotalTime>18</TotalTime>
  <Pages>1</Pages>
  <Words>143</Words>
  <Characters>979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Leising, Hans</cp:lastModifiedBy>
  <cp:revision>4</cp:revision>
  <cp:lastPrinted>2019-06-25T09:05:00Z</cp:lastPrinted>
  <dcterms:created xsi:type="dcterms:W3CDTF">2019-07-10T09:04:00Z</dcterms:created>
  <dcterms:modified xsi:type="dcterms:W3CDTF">2020-03-23T14:53:00Z</dcterms:modified>
</cp:coreProperties>
</file>